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career change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