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healthcare support worker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