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administrative assistant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