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data analyst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