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project manager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