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warehouse operative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