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48"/>
        </w:rPr>
        <w:t>YOUR FULL NAME</w:t>
      </w:r>
    </w:p>
    <w:p>
      <w:pPr>
        <w:jc w:val="center"/>
      </w:pPr>
      <w:r>
        <w:rPr>
          <w:sz w:val="18"/>
        </w:rPr>
        <w:t>[Town/City, UK]  |  [Phone]  |  [Professional Email]  |  [LinkedIn]</w:t>
      </w:r>
    </w:p>
    <w:p>
      <w:pPr>
        <w:pBdr>
          <w:bottom w:val="single" w:sz="8" w:color="B7B7B7"/>
        </w:pBdr>
      </w:pPr>
      <w:r>
        <w:rPr>
          <w:b/>
          <w:sz w:val="22"/>
        </w:rPr>
        <w:t>PROFESSIONAL PROFILE</w:t>
      </w:r>
    </w:p>
    <w:p>
      <w:r>
        <w:t>[Write a 3–5 line targeted profile for your hospitality cv. Mention experience, strongest skills and the type of role you want.]</w:t>
      </w:r>
    </w:p>
    <w:p>
      <w:pPr>
        <w:pBdr>
          <w:bottom w:val="single" w:sz="8" w:color="B7B7B7"/>
        </w:pBdr>
      </w:pPr>
      <w:r>
        <w:rPr>
          <w:b/>
          <w:sz w:val="22"/>
        </w:rPr>
        <w:t>KEY SKILLS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Bdr>
          <w:bottom w:val="single" w:sz="8" w:color="B7B7B7"/>
        </w:pBdr>
      </w:pPr>
      <w:r>
        <w:rPr>
          <w:b/>
          <w:sz w:val="22"/>
        </w:rPr>
        <w:t>PROFESSIONAL EXPERIENCE</w:t>
      </w:r>
    </w:p>
    <w:p>
      <w:r>
        <w:rPr>
          <w:b/>
        </w:rPr>
        <w:t>[Job Title] – [Employer]</w:t>
      </w:r>
      <w:r>
        <w:t xml:space="preserve"> | [Location] | [Month Year – Month Year]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r>
        <w:rPr>
          <w:b/>
        </w:rPr>
        <w:t>[Job Title] – [Employer]</w:t>
      </w:r>
      <w:r>
        <w:t xml:space="preserve"> | [Location] | [Month Year – Month Year]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Bdr>
          <w:bottom w:val="single" w:sz="8" w:color="B7B7B7"/>
        </w:pBdr>
      </w:pPr>
      <w:r>
        <w:rPr>
          <w:b/>
          <w:sz w:val="22"/>
        </w:rPr>
        <w:t>EDUCATION &amp; QUALIFICATIONS</w:t>
      </w:r>
    </w:p>
    <w:p>
      <w:r>
        <w:t>[Qualification / Degree] – [Institution] – [Year]</w:t>
      </w:r>
    </w:p>
    <w:p>
      <w:r>
        <w:t>[Additional qualification] – [Institution] – [Year]</w:t>
      </w:r>
    </w:p>
    <w:p>
      <w:pPr>
        <w:pBdr>
          <w:bottom w:val="single" w:sz="8" w:color="B7B7B7"/>
        </w:pBdr>
      </w:pPr>
      <w:r>
        <w:rPr>
          <w:b/>
          <w:sz w:val="22"/>
        </w:rPr>
        <w:t>CERTIFICATIONS &amp; TRAINING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Bdr>
          <w:bottom w:val="single" w:sz="8" w:color="B7B7B7"/>
        </w:pBdr>
      </w:pPr>
      <w:r>
        <w:rPr>
          <w:b/>
          <w:sz w:val="22"/>
        </w:rPr>
        <w:t>ADDITIONAL INFORMATION</w:t>
      </w:r>
    </w:p>
    <w:p>
      <w:r>
        <w:t>[Optional: professional registration, languages, software, right-to-work information, volunteering or other relevant details.]</w:t>
      </w:r>
    </w:p>
    <w:p>
      <w:pPr>
        <w:pBdr>
          <w:bottom w:val="single" w:sz="8" w:color="B7B7B7"/>
        </w:pBdr>
      </w:pPr>
      <w:r>
        <w:rPr>
          <w:b/>
          <w:sz w:val="22"/>
        </w:rPr>
        <w:t>REFERENCES</w:t>
      </w:r>
    </w:p>
    <w:p>
      <w:r>
        <w:t>Available on request.</w:t>
      </w:r>
    </w:p>
    <w:sectPr w:rsidR="00FC693F" w:rsidRPr="0006063C" w:rsidSect="00034616">
      <w:footerReference w:type="default" r:id="rId9"/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6"/>
      </w:rPr>
      <w:t>TRHNP • UK CV Template • Replace all bracketed text before applying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