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construction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